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DB43" w14:textId="77777777" w:rsidR="005231C0" w:rsidRPr="005231C0" w:rsidRDefault="005231C0" w:rsidP="005231C0">
      <w:pPr>
        <w:pStyle w:val="BijlageGenummerdKop"/>
        <w:ind w:firstLine="0"/>
        <w:rPr>
          <w:b/>
          <w:bCs/>
          <w:sz w:val="18"/>
        </w:rPr>
      </w:pPr>
      <w:bookmarkStart w:id="0" w:name="_Toc496111700"/>
      <w:bookmarkStart w:id="1" w:name="_Toc142400722"/>
      <w:bookmarkStart w:id="2" w:name="_Toc217378815"/>
      <w:r w:rsidRPr="005231C0">
        <w:rPr>
          <w:b/>
          <w:bCs/>
          <w:sz w:val="18"/>
        </w:rPr>
        <w:t xml:space="preserve">Model indieningsformulier voor documenten van andere natuurlijke of </w:t>
      </w:r>
      <w:r w:rsidRPr="005231C0">
        <w:rPr>
          <w:b/>
          <w:bCs/>
          <w:sz w:val="18"/>
        </w:rPr>
        <w:br/>
        <w:t xml:space="preserve">    </w:t>
      </w:r>
      <w:r w:rsidRPr="005231C0">
        <w:rPr>
          <w:b/>
          <w:bCs/>
          <w:sz w:val="18"/>
        </w:rPr>
        <w:tab/>
      </w:r>
      <w:r w:rsidRPr="005231C0">
        <w:rPr>
          <w:b/>
          <w:bCs/>
          <w:sz w:val="18"/>
        </w:rPr>
        <w:tab/>
        <w:t xml:space="preserve">rechtspersonen op wie de gegadigde/inschrijver zich beroept die met een </w:t>
      </w:r>
      <w:r w:rsidRPr="005231C0">
        <w:rPr>
          <w:b/>
          <w:bCs/>
          <w:sz w:val="18"/>
        </w:rPr>
        <w:br/>
        <w:t xml:space="preserve">      </w:t>
      </w:r>
      <w:r w:rsidRPr="005231C0">
        <w:rPr>
          <w:b/>
          <w:bCs/>
          <w:sz w:val="18"/>
        </w:rPr>
        <w:tab/>
      </w:r>
      <w:r w:rsidRPr="005231C0">
        <w:rPr>
          <w:b/>
          <w:bCs/>
          <w:sz w:val="18"/>
        </w:rPr>
        <w:tab/>
        <w:t>handgeschreven handtekening worden ingediend</w:t>
      </w:r>
      <w:bookmarkEnd w:id="0"/>
      <w:bookmarkEnd w:id="1"/>
      <w:bookmarkEnd w:id="2"/>
    </w:p>
    <w:p w14:paraId="4E785D4D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 xml:space="preserve">Naam en adres van de onderneming (de gegadigde/inschrijver): </w:t>
      </w:r>
    </w:p>
    <w:p w14:paraId="7AA02325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6C7129EA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4C61F05E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644F1173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485D57AC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3FF934BB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 xml:space="preserve">KvK-nummer: ……… </w:t>
      </w:r>
    </w:p>
    <w:p w14:paraId="5668BC34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0B0901AB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 xml:space="preserve">Vestigingsnummer: ………… </w:t>
      </w:r>
    </w:p>
    <w:p w14:paraId="7391AA60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364219FD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>Contactpersoon van de onderneming (naam, email, telefoon):</w:t>
      </w:r>
    </w:p>
    <w:p w14:paraId="20EBD528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125D15A2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1813A0E0" w14:textId="77777777" w:rsidR="005231C0" w:rsidRPr="0040049C" w:rsidRDefault="005231C0" w:rsidP="005231C0">
      <w:pPr>
        <w:pStyle w:val="broodtekst"/>
        <w:spacing w:line="276" w:lineRule="auto"/>
        <w:rPr>
          <w:lang w:val="nl-NL"/>
        </w:rPr>
      </w:pPr>
    </w:p>
    <w:p w14:paraId="440F6D9E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  <w:r w:rsidRPr="0040049C">
        <w:rPr>
          <w:rFonts w:cs="Arial"/>
          <w:lang w:val="nl-NL"/>
        </w:rPr>
        <w:t xml:space="preserve">dient hierbij voor de zaak met zaaknummer </w:t>
      </w:r>
      <w:r>
        <w:rPr>
          <w:rFonts w:cs="Arial"/>
          <w:lang w:val="nl-NL"/>
        </w:rPr>
        <w:t>31121609</w:t>
      </w:r>
      <w:r w:rsidRPr="0040049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0049C">
        <w:rPr>
          <w:lang w:val="nl-NL"/>
        </w:rPr>
        <w:t>gegadigde/</w:t>
      </w:r>
      <w:r w:rsidRPr="0040049C">
        <w:rPr>
          <w:rFonts w:cs="Arial"/>
          <w:lang w:val="nl-NL"/>
        </w:rPr>
        <w:t>inschrijver zich beroept:</w:t>
      </w:r>
    </w:p>
    <w:p w14:paraId="1EED21BD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</w:p>
    <w:p w14:paraId="0A341340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  <w:r w:rsidRPr="0040049C">
        <w:rPr>
          <w:rFonts w:cs="Arial"/>
          <w:lang w:val="nl-NL"/>
        </w:rPr>
        <w:t xml:space="preserve">Naam andere natuurlijke of rechtspersoon op wie de </w:t>
      </w:r>
      <w:r w:rsidRPr="0040049C">
        <w:rPr>
          <w:lang w:val="nl-NL"/>
        </w:rPr>
        <w:t>gegadigde/</w:t>
      </w:r>
      <w:r w:rsidRPr="0040049C">
        <w:rPr>
          <w:rFonts w:cs="Arial"/>
          <w:lang w:val="nl-NL"/>
        </w:rPr>
        <w:t>inschrijver zich beroept*:</w:t>
      </w:r>
    </w:p>
    <w:p w14:paraId="0AD32B96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  <w:r w:rsidRPr="0040049C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623BC8D8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</w:p>
    <w:p w14:paraId="2A94FEE1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  <w:r w:rsidRPr="0040049C">
        <w:rPr>
          <w:rFonts w:cs="Arial"/>
          <w:lang w:val="nl-NL"/>
        </w:rPr>
        <w:t>Documenten:</w:t>
      </w:r>
    </w:p>
    <w:p w14:paraId="3102D39B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</w:p>
    <w:p w14:paraId="547CC14A" w14:textId="77777777" w:rsidR="005231C0" w:rsidRPr="0040049C" w:rsidRDefault="005231C0" w:rsidP="005231C0">
      <w:pPr>
        <w:spacing w:line="276" w:lineRule="auto"/>
        <w:rPr>
          <w:lang w:val="nl-NL"/>
        </w:rPr>
      </w:pPr>
    </w:p>
    <w:p w14:paraId="511027DF" w14:textId="77777777" w:rsidR="005231C0" w:rsidRPr="0040049C" w:rsidRDefault="005231C0" w:rsidP="005231C0">
      <w:pPr>
        <w:tabs>
          <w:tab w:val="left" w:pos="300"/>
        </w:tabs>
        <w:spacing w:line="276" w:lineRule="auto"/>
        <w:rPr>
          <w:lang w:val="nl-NL"/>
        </w:rPr>
      </w:pPr>
      <w:r w:rsidRPr="0040049C">
        <w:rPr>
          <w:lang w:val="nl-NL"/>
        </w:rPr>
        <w:t>-</w:t>
      </w:r>
      <w:r w:rsidRPr="004004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73D676BE" w14:textId="77777777" w:rsidR="005231C0" w:rsidRPr="0040049C" w:rsidRDefault="005231C0" w:rsidP="005231C0">
      <w:pPr>
        <w:tabs>
          <w:tab w:val="left" w:pos="300"/>
        </w:tabs>
        <w:spacing w:line="276" w:lineRule="auto"/>
        <w:rPr>
          <w:lang w:val="nl-NL"/>
        </w:rPr>
      </w:pPr>
      <w:r w:rsidRPr="0040049C">
        <w:rPr>
          <w:lang w:val="nl-NL"/>
        </w:rPr>
        <w:t>-</w:t>
      </w:r>
      <w:r w:rsidRPr="004004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059643F9" w14:textId="77777777" w:rsidR="005231C0" w:rsidRPr="00885E34" w:rsidRDefault="005231C0" w:rsidP="005231C0">
      <w:pPr>
        <w:spacing w:line="276" w:lineRule="auto"/>
        <w:rPr>
          <w:rFonts w:cs="Arial"/>
          <w:lang w:val="nl-NL"/>
        </w:rPr>
      </w:pPr>
      <w:r w:rsidRPr="00885E34">
        <w:rPr>
          <w:rFonts w:cs="Arial"/>
          <w:lang w:val="nl-NL"/>
        </w:rPr>
        <w:t xml:space="preserve">* In het geval van meerdere andere natuurlijke of rechtspersoon op wie de </w:t>
      </w:r>
      <w:r w:rsidRPr="00885E34">
        <w:rPr>
          <w:lang w:val="nl-NL"/>
        </w:rPr>
        <w:t>gegadigde/</w:t>
      </w:r>
      <w:r w:rsidRPr="00885E34">
        <w:rPr>
          <w:rFonts w:cs="Arial"/>
          <w:lang w:val="nl-NL"/>
        </w:rPr>
        <w:t>inschrijver zich beroept, deze opsomming herhalen.</w:t>
      </w:r>
    </w:p>
    <w:p w14:paraId="70BA5F20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</w:p>
    <w:p w14:paraId="38E04D41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  <w:r w:rsidRPr="0040049C">
        <w:rPr>
          <w:rFonts w:cs="Arial"/>
          <w:lang w:val="nl-NL"/>
        </w:rPr>
        <w:t>en verklaart dat:</w:t>
      </w:r>
    </w:p>
    <w:p w14:paraId="10008F8E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</w:p>
    <w:p w14:paraId="0090055E" w14:textId="77777777" w:rsidR="005231C0" w:rsidRPr="0040049C" w:rsidRDefault="005231C0" w:rsidP="005231C0">
      <w:pPr>
        <w:spacing w:line="276" w:lineRule="auto"/>
        <w:ind w:left="357" w:hanging="357"/>
        <w:rPr>
          <w:rFonts w:cs="Arial"/>
          <w:lang w:val="nl-NL"/>
        </w:rPr>
      </w:pPr>
      <w:r w:rsidRPr="0040049C">
        <w:rPr>
          <w:rFonts w:cs="Arial"/>
          <w:lang w:val="nl-NL"/>
        </w:rPr>
        <w:t>1.</w:t>
      </w:r>
      <w:r w:rsidRPr="004004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302AA544" w14:textId="77777777" w:rsidR="005231C0" w:rsidRPr="0040049C" w:rsidRDefault="005231C0" w:rsidP="005231C0">
      <w:pPr>
        <w:spacing w:line="276" w:lineRule="auto"/>
        <w:ind w:left="357" w:hanging="357"/>
        <w:rPr>
          <w:rFonts w:cs="Arial"/>
          <w:lang w:val="nl-NL"/>
        </w:rPr>
      </w:pPr>
      <w:r w:rsidRPr="0040049C">
        <w:rPr>
          <w:rFonts w:cs="Arial"/>
          <w:lang w:val="nl-NL"/>
        </w:rPr>
        <w:t>2.</w:t>
      </w:r>
      <w:r w:rsidRPr="0040049C">
        <w:rPr>
          <w:rFonts w:cs="Arial"/>
          <w:lang w:val="nl-NL"/>
        </w:rPr>
        <w:tab/>
      </w:r>
      <w:r w:rsidRPr="004004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0049C">
        <w:rPr>
          <w:rFonts w:cs="Arial"/>
          <w:lang w:val="nl-NL"/>
        </w:rPr>
        <w:t>.</w:t>
      </w:r>
    </w:p>
    <w:p w14:paraId="6F12EB6E" w14:textId="77777777" w:rsidR="005231C0" w:rsidRPr="0040049C" w:rsidRDefault="005231C0" w:rsidP="005231C0">
      <w:pPr>
        <w:spacing w:line="276" w:lineRule="auto"/>
        <w:rPr>
          <w:rFonts w:cs="Arial"/>
          <w:lang w:val="nl-NL"/>
        </w:rPr>
      </w:pPr>
    </w:p>
    <w:p w14:paraId="43DEDC79" w14:textId="77777777" w:rsidR="005231C0" w:rsidRPr="0040049C" w:rsidRDefault="005231C0" w:rsidP="005231C0">
      <w:pPr>
        <w:spacing w:line="276" w:lineRule="auto"/>
        <w:rPr>
          <w:rFonts w:cs="Arial"/>
          <w:b/>
          <w:lang w:val="nl-NL"/>
        </w:rPr>
      </w:pPr>
      <w:r w:rsidRPr="0040049C">
        <w:rPr>
          <w:rFonts w:cs="Arial"/>
          <w:b/>
          <w:lang w:val="nl-NL"/>
        </w:rPr>
        <w:t>Ondertekening</w:t>
      </w:r>
    </w:p>
    <w:p w14:paraId="57BCF9C7" w14:textId="77777777" w:rsidR="005231C0" w:rsidRPr="0040049C" w:rsidRDefault="005231C0" w:rsidP="005231C0">
      <w:pPr>
        <w:spacing w:line="276" w:lineRule="auto"/>
        <w:rPr>
          <w:b/>
          <w:lang w:val="nl-NL"/>
        </w:rPr>
      </w:pPr>
    </w:p>
    <w:p w14:paraId="07C72FBF" w14:textId="77777777" w:rsidR="005231C0" w:rsidRPr="0040049C" w:rsidRDefault="005231C0" w:rsidP="005231C0">
      <w:pPr>
        <w:spacing w:line="276" w:lineRule="auto"/>
        <w:rPr>
          <w:rFonts w:cs="V&amp;W Syntax (Adobe)"/>
          <w:lang w:val="nl-NL"/>
        </w:rPr>
      </w:pPr>
      <w:r w:rsidRPr="0040049C">
        <w:rPr>
          <w:lang w:val="nl-NL"/>
        </w:rPr>
        <w:t xml:space="preserve">Deze </w:t>
      </w:r>
      <w:r w:rsidRPr="00AA6930">
        <w:rPr>
          <w:lang w:val="nl-NL"/>
        </w:rPr>
        <w:t xml:space="preserve">verklaring dient digitaal te worden ondertekend conform </w:t>
      </w:r>
      <w:bookmarkStart w:id="3" w:name="bwBijl_D_NO_CD"/>
      <w:r w:rsidRPr="00AA6930">
        <w:rPr>
          <w:color w:val="000000"/>
          <w:lang w:val="nl-NL"/>
        </w:rPr>
        <w:t>paragraaf 3.2 respectievelijk</w:t>
      </w:r>
      <w:bookmarkEnd w:id="3"/>
      <w:r w:rsidRPr="00AA6930">
        <w:rPr>
          <w:color w:val="000000" w:themeColor="text1"/>
          <w:lang w:val="nl-NL"/>
        </w:rPr>
        <w:t xml:space="preserve"> </w:t>
      </w:r>
      <w:r w:rsidRPr="00AA6930">
        <w:rPr>
          <w:lang w:val="nl-NL"/>
        </w:rPr>
        <w:t xml:space="preserve">paragraaf </w:t>
      </w:r>
      <w:bookmarkStart w:id="4" w:name="bwBijl_D_641"/>
      <w:r w:rsidRPr="00AA6930">
        <w:rPr>
          <w:lang w:val="nl-NL"/>
        </w:rPr>
        <w:t>5</w:t>
      </w:r>
      <w:r w:rsidRPr="00AA6930">
        <w:rPr>
          <w:color w:val="000000"/>
          <w:lang w:val="nl-NL"/>
        </w:rPr>
        <w:t>.1</w:t>
      </w:r>
      <w:bookmarkEnd w:id="4"/>
      <w:r w:rsidRPr="00AA6930">
        <w:rPr>
          <w:color w:val="000000" w:themeColor="text1"/>
          <w:lang w:val="nl-NL"/>
        </w:rPr>
        <w:t>.</w:t>
      </w:r>
    </w:p>
    <w:p w14:paraId="1631417C" w14:textId="77777777" w:rsidR="003F5EB0" w:rsidRPr="005231C0" w:rsidRDefault="003F5EB0" w:rsidP="003F5EB0">
      <w:pPr>
        <w:rPr>
          <w:lang w:val="nl-NL"/>
        </w:rPr>
      </w:pPr>
    </w:p>
    <w:sectPr w:rsidR="003F5EB0" w:rsidRPr="005231C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C880" w14:textId="77777777" w:rsidR="005231C0" w:rsidRDefault="005231C0" w:rsidP="0088501B">
      <w:r>
        <w:separator/>
      </w:r>
    </w:p>
  </w:endnote>
  <w:endnote w:type="continuationSeparator" w:id="0">
    <w:p w14:paraId="3508068D" w14:textId="77777777" w:rsidR="005231C0" w:rsidRDefault="005231C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4526F" w14:textId="77777777" w:rsidR="005231C0" w:rsidRDefault="005231C0" w:rsidP="0088501B">
      <w:r>
        <w:separator/>
      </w:r>
    </w:p>
  </w:footnote>
  <w:footnote w:type="continuationSeparator" w:id="0">
    <w:p w14:paraId="69954EEC" w14:textId="77777777" w:rsidR="005231C0" w:rsidRDefault="005231C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4B5A" w14:textId="270560A4" w:rsidR="00E456EE" w:rsidRPr="00E84318" w:rsidRDefault="00E84318">
    <w:pPr>
      <w:pStyle w:val="Koptekst"/>
      <w:rPr>
        <w:lang w:val="nl-NL"/>
      </w:rPr>
    </w:pPr>
    <w:r w:rsidRPr="00E84318">
      <w:rPr>
        <w:lang w:val="nl-NL"/>
      </w:rPr>
      <w:t>Aanbestedingsleidraad Vernieuwingsopgave Portfolio ROK Vernieuwen MB2.0 | Zaaknummer: 31121609 | 2 februari 2026 |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C2AA7596"/>
    <w:lvl w:ilvl="0">
      <w:start w:val="6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889919328">
    <w:abstractNumId w:val="9"/>
  </w:num>
  <w:num w:numId="2" w16cid:durableId="704914988">
    <w:abstractNumId w:val="11"/>
  </w:num>
  <w:num w:numId="3" w16cid:durableId="148177658">
    <w:abstractNumId w:val="28"/>
  </w:num>
  <w:num w:numId="4" w16cid:durableId="510919707">
    <w:abstractNumId w:val="10"/>
  </w:num>
  <w:num w:numId="5" w16cid:durableId="403719992">
    <w:abstractNumId w:val="16"/>
  </w:num>
  <w:num w:numId="6" w16cid:durableId="1719088279">
    <w:abstractNumId w:val="19"/>
  </w:num>
  <w:num w:numId="7" w16cid:durableId="1744837560">
    <w:abstractNumId w:val="2"/>
  </w:num>
  <w:num w:numId="8" w16cid:durableId="1471168211">
    <w:abstractNumId w:val="1"/>
  </w:num>
  <w:num w:numId="9" w16cid:durableId="285430258">
    <w:abstractNumId w:val="0"/>
  </w:num>
  <w:num w:numId="10" w16cid:durableId="850992284">
    <w:abstractNumId w:val="7"/>
  </w:num>
  <w:num w:numId="11" w16cid:durableId="540827776">
    <w:abstractNumId w:val="5"/>
  </w:num>
  <w:num w:numId="12" w16cid:durableId="1058019674">
    <w:abstractNumId w:val="5"/>
  </w:num>
  <w:num w:numId="13" w16cid:durableId="1956474933">
    <w:abstractNumId w:val="29"/>
  </w:num>
  <w:num w:numId="14" w16cid:durableId="1620065466">
    <w:abstractNumId w:val="3"/>
  </w:num>
  <w:num w:numId="15" w16cid:durableId="1661424565">
    <w:abstractNumId w:val="17"/>
  </w:num>
  <w:num w:numId="16" w16cid:durableId="1706523036">
    <w:abstractNumId w:val="23"/>
  </w:num>
  <w:num w:numId="17" w16cid:durableId="852304432">
    <w:abstractNumId w:val="8"/>
  </w:num>
  <w:num w:numId="18" w16cid:durableId="1749883697">
    <w:abstractNumId w:val="20"/>
  </w:num>
  <w:num w:numId="19" w16cid:durableId="834419913">
    <w:abstractNumId w:val="30"/>
  </w:num>
  <w:num w:numId="20" w16cid:durableId="1219827674">
    <w:abstractNumId w:val="12"/>
  </w:num>
  <w:num w:numId="21" w16cid:durableId="500972942">
    <w:abstractNumId w:val="22"/>
  </w:num>
  <w:num w:numId="22" w16cid:durableId="267087770">
    <w:abstractNumId w:val="25"/>
  </w:num>
  <w:num w:numId="23" w16cid:durableId="1723211052">
    <w:abstractNumId w:val="18"/>
  </w:num>
  <w:num w:numId="24" w16cid:durableId="1991591791">
    <w:abstractNumId w:val="27"/>
  </w:num>
  <w:num w:numId="25" w16cid:durableId="833254115">
    <w:abstractNumId w:val="26"/>
  </w:num>
  <w:num w:numId="26" w16cid:durableId="359013100">
    <w:abstractNumId w:val="6"/>
  </w:num>
  <w:num w:numId="27" w16cid:durableId="100073880">
    <w:abstractNumId w:val="15"/>
  </w:num>
  <w:num w:numId="28" w16cid:durableId="719479656">
    <w:abstractNumId w:val="21"/>
  </w:num>
  <w:num w:numId="29" w16cid:durableId="489491310">
    <w:abstractNumId w:val="4"/>
  </w:num>
  <w:num w:numId="30" w16cid:durableId="689599445">
    <w:abstractNumId w:val="13"/>
  </w:num>
  <w:num w:numId="31" w16cid:durableId="1149442449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1C0"/>
    <w:rsid w:val="000277F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031A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231C0"/>
    <w:rsid w:val="005A4FBE"/>
    <w:rsid w:val="005D2CF1"/>
    <w:rsid w:val="005E046F"/>
    <w:rsid w:val="006006F5"/>
    <w:rsid w:val="0061453D"/>
    <w:rsid w:val="00650A9B"/>
    <w:rsid w:val="006D2E66"/>
    <w:rsid w:val="006F42D7"/>
    <w:rsid w:val="007435A7"/>
    <w:rsid w:val="00760E03"/>
    <w:rsid w:val="00764716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84318"/>
    <w:rsid w:val="00ED7AB9"/>
    <w:rsid w:val="00EE5BBE"/>
    <w:rsid w:val="00F10ADA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DB262"/>
  <w15:chartTrackingRefBased/>
  <w15:docId w15:val="{E227A8B6-5B7E-442F-A175-C3F3F972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231C0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5231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5231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5231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5231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5231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231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231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231C0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231C0"/>
    <w:pPr>
      <w:numPr>
        <w:ilvl w:val="1"/>
        <w:numId w:val="32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231C0"/>
    <w:pPr>
      <w:numPr>
        <w:ilvl w:val="2"/>
        <w:numId w:val="32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5231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5231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5231C0"/>
    <w:rPr>
      <w:rFonts w:ascii="Verdana" w:eastAsia="Times New Roman" w:hAnsi="Verdana" w:cs="Lohit Hindi"/>
      <w:kern w:val="0"/>
      <w:lang w:val="en-US"/>
      <w14:ligatures w14:val="none"/>
    </w:rPr>
  </w:style>
  <w:style w:type="character" w:customStyle="1" w:styleId="Huisstijl-Rapportkoptekst">
    <w:name w:val="Huisstijl - Rapport koptekst"/>
    <w:basedOn w:val="Standaardalinea-lettertype"/>
    <w:uiPriority w:val="1"/>
    <w:rsid w:val="005231C0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231C0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Locht, Sandra (RWS PPO)</dc:creator>
  <cp:keywords/>
  <dc:description/>
  <cp:lastModifiedBy>Locht, Sandra (RWS PPO)</cp:lastModifiedBy>
  <cp:revision>3</cp:revision>
  <dcterms:created xsi:type="dcterms:W3CDTF">2026-01-19T18:50:00Z</dcterms:created>
  <dcterms:modified xsi:type="dcterms:W3CDTF">2026-01-28T07:45:00Z</dcterms:modified>
</cp:coreProperties>
</file>